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288739" name="f80ff420-5e38-11f0-a0e9-a5a70cf18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178784" name="f80ff420-5e38-11f0-a0e9-a5a70cf180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395686" name="18f101c0-5e39-11f0-b57f-89f409e29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85649" name="18f101c0-5e39-11f0-b57f-89f409e298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/ Schlafzimmer  </w:t>
            </w:r>
          </w:p>
          <w:p>
            <w:pPr>
              <w:spacing w:before="0" w:after="0" w:line="240" w:lineRule="auto"/>
            </w:pPr>
            <w:r>
              <w:t>UG 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479650" name="2e77b7f0-5e39-11f0-bb2f-9f5d9d2ce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414335" name="2e77b7f0-5e39-11f0-bb2f-9f5d9d2ce6b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619799" name="1f0b6540-5e3a-11f0-af16-d50ad6428f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28326" name="1f0b6540-5e3a-11f0-af16-d50ad6428f6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8854150" name="3b0c95c0-5e3a-11f0-8f27-654397ed77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892666" name="3b0c95c0-5e3a-11f0-8f27-654397ed772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8158579" name="6e02d980-5e3a-11f0-a373-5b7c8f0b6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066616" name="6e02d980-5e3a-11f0-a373-5b7c8f0b6f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3042589" name="18cfd340-5e3b-11f0-a76c-c32584d88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56412" name="18cfd340-5e3b-11f0-a76c-c32584d887b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914077" name="2f983130-5e3b-11f0-ab78-875fc415e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29540" name="2f983130-5e3b-11f0-ab78-875fc415e2e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Esszimmer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Lift </w:t>
            </w:r>
          </w:p>
        </w:tc>
        <w:tc>
          <w:p>
            <w:pPr>
              <w:spacing w:before="0" w:after="0" w:line="240" w:lineRule="auto"/>
            </w:pPr>
            <w:r>
              <w:t>Lift </w:t>
            </w:r>
          </w:p>
        </w:tc>
        <w:tc>
          <w:p>
            <w:pPr>
              <w:spacing w:before="0" w:after="0" w:line="240" w:lineRule="auto"/>
            </w:pPr>
            <w:r>
              <w:t>Bremsbeläge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5233526" name="71ce6b00-5e3b-11f0-a4be-337bcd0a7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276318" name="71ce6b00-5e3b-11f0-a4be-337bcd0a7f2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059223" name="8e93fcf0-5e3b-11f0-9908-7b4586c5b5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790186" name="8e93fcf0-5e3b-11f0-9908-7b4586c5b5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9800346" name="f367c170-5e3b-11f0-9f2a-5f86d6182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490484" name="f367c170-5e3b-11f0-9f2a-5f86d6182df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244988" name="4ee032d0-5e3c-11f0-95be-7f74f9c23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700932" name="4ee032d0-5e3c-11f0-95be-7f74f9c2303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106008" name="2e841730-5e3d-11f0-84e5-3f5d712a2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915443" name="2e841730-5e3d-11f0-84e5-3f5d712a2a0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</w:t>
            </w:r>
          </w:p>
        </w:tc>
        <w:tc>
          <w:p>
            <w:pPr>
              <w:spacing w:before="0" w:after="0" w:line="240" w:lineRule="auto"/>
            </w:pPr>
            <w:r>
              <w:t>Heizungsrohr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004198" name="45bc7500-5e3d-11f0-8a07-6716dd70d5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684637" name="45bc7500-5e3d-11f0-8a07-6716dd70d5a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8344574" name="c54d0320-5e3d-11f0-b53a-5fa0a0c710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748445" name="c54d0320-5e3d-11f0-b53a-5fa0a0c710f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951407" name="e1b29ac0-5e3d-11f0-a7ed-09e842306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77968" name="e1b29ac0-5e3d-11f0-a7ed-09e8423069a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2788580" name="c3e54050-5e3e-11f0-bc57-33afdb634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041035" name="c3e54050-5e3e-11f0-bc57-33afdb634a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143445" name="e04e3350-5e3e-11f0-8f87-d5698a39ed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713982" name="e04e3350-5e3e-11f0-8f87-d5698a39ed4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2066978" name="f78ea770-5e3e-11f0-960f-eb24889659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760117" name="f78ea770-5e3e-11f0-960f-eb248896597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94583" name="0c7fad50-5e3f-11f0-9675-c79eac903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442859" name="0c7fad50-5e3f-11f0-9675-c79eac903a4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2928033" name="f0c79e50-5e3f-11f0-9e07-25e789eda1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686689" name="f0c79e50-5e3f-11f0-9e07-25e789eda1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047292" name="04ac3d40-5e40-11f0-97c5-29ec1680b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407350" name="04ac3d40-5e40-11f0-97c5-29ec1680b7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Esszimmer / kleines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105295" name="83ea1780-5e40-11f0-b432-fd5527f873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401254" name="83ea1780-5e40-11f0-b432-fd5527f873c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088403" name="e7b593c0-5e40-11f0-96f3-ebad8f844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09107" name="e7b593c0-5e40-11f0-96f3-ebad8f84404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Esszimmer / kleines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947820" name="0d47cd60-5e41-11f0-8c49-15a96ab47a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866780" name="0d47cd60-5e41-11f0-8c49-15a96ab47a9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/ Lavabo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333076" name="7b77e480-5e43-11f0-86a4-4d2b89e47d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69063" name="7b77e480-5e43-11f0-86a4-4d2b89e47de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WC / Lavabo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076162" name="9f8ca5e0-5e43-11f0-bd61-85b8a67ebc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694051" name="9f8ca5e0-5e43-11f0-bd61-85b8a67ebc4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WC / Lavabo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506054" name="b12cd310-5e43-11f0-9af7-5b803e3de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80576" name="b12cd310-5e43-11f0-9af7-5b803e3de0b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2x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278321" name="58518550-5e44-11f0-9075-41f368d42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867532" name="58518550-5e44-11f0-9075-41f368d42c0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2x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375418" name="6d295de0-5e44-11f0-8519-834e0cd2a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306094" name="6d295de0-5e44-11f0-8519-834e0cd2a19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8735016" name="9d625660-5e44-11f0-8806-5f8aa26be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590247" name="9d625660-5e44-11f0-8806-5f8aa26bec1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454420" name="283fce70-5e45-11f0-a66c-d79e14aa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973089" name="283fce70-5e45-11f0-a66c-d79e14aa6e5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809200" name="3c961af0-5e45-11f0-bfcf-95816568e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182122" name="3c961af0-5e45-11f0-bfcf-95816568ec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906409" name="4090abb0-5e46-11f0-9238-6d5d7c1938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278176" name="4090abb0-5e46-11f0-9238-6d5d7c19382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6032610" name="5b937f00-5e46-11f0-9af4-57f98f7edf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680378" name="5b937f00-5e46-11f0-9af4-57f98f7edfa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3444932" name="6be2c230-5e46-11f0-a02f-5314f894e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335427" name="6be2c230-5e46-11f0-a02f-5314f894e22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Beide Wohzimmer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017081" name="eedbf6c0-5e46-11f0-822f-f9629155de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304857" name="eedbf6c0-5e46-11f0-822f-f9629155de1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2183491" name="545ceb30-5e47-11f0-b7c2-0761d3d550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34382" name="545ceb30-5e47-11f0-b7c2-0761d3d5506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766850" name="8c51deb0-5e47-11f0-83d3-d983e452f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726893" name="8c51deb0-5e47-11f0-83d3-d983e452f086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893791" name="4ce5f300-5e48-11f0-bdb5-d9c55d760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36235" name="4ce5f300-5e48-11f0-bdb5-d9c55d76067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3242096" name="18894c00-5e49-11f0-8f11-8509fb27f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789801" name="18894c00-5e49-11f0-8f11-8509fb27f2e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174793" name="db976100-5e49-11f0-87a5-ef9cb259b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660355" name="db976100-5e49-11f0-87a5-ef9cb259b751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470796" name="3d620430-5e4a-11f0-9d16-7b11cb9b2f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015642" name="3d620430-5e4a-11f0-9d16-7b11cb9b2fe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9692719" name="bd7f6900-5e4a-11f0-9044-e7592db23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282520" name="bd7f6900-5e4a-11f0-9044-e7592db2352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629833" name="c1cc8690-5e4b-11f0-8f4d-43b1f0c1a5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56464" name="c1cc8690-5e4b-11f0-8f4d-43b1f0c1a59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Lombachweg 27, 3006 Bern</w:t>
          </w:r>
        </w:p>
        <w:p>
          <w:pPr>
            <w:spacing w:before="0" w:after="0"/>
          </w:pPr>
          <w:r>
            <w:t>370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footer.xml" Type="http://schemas.openxmlformats.org/officeDocument/2006/relationships/footer" Id="rId4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